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009 Dance Show Ювенали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#885 Марʼяна Ушата - 1 місце</w:t>
      </w:r>
    </w:p>
    <w:p>
      <w:pPr>
        <w:pStyle w:val="ListNumber"/>
        <w:spacing w:before="0" w:after="0"/>
      </w:pPr>
      <w:r>
        <w:t>#813 Софія Грішина - 2 місце</w:t>
      </w:r>
    </w:p>
    <w:p>
      <w:pPr>
        <w:pStyle w:val="ListNumber"/>
        <w:spacing w:before="0" w:after="0"/>
      </w:pPr>
      <w:r>
        <w:t>#888 Софія Гришина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885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888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